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37D60" w14:textId="16DF471B" w:rsidR="00EB19C5" w:rsidRPr="00464302" w:rsidRDefault="00266473" w:rsidP="00D12A1B">
      <w:pPr>
        <w:spacing w:after="120"/>
        <w:jc w:val="center"/>
        <w:rPr>
          <w:rFonts w:ascii="Arial" w:hAnsi="Arial" w:cs="Arial"/>
          <w:b/>
          <w:bCs/>
        </w:rPr>
      </w:pPr>
      <w:r w:rsidRPr="00464302">
        <w:rPr>
          <w:rFonts w:ascii="Arial" w:hAnsi="Arial" w:cs="Arial"/>
          <w:b/>
          <w:bCs/>
          <w:color w:val="646464"/>
          <w:sz w:val="19"/>
          <w:szCs w:val="19"/>
        </w:rPr>
        <w:t>AVVISO PUBBLICO "LA MIA ESTATE" - FNPS ANNO 2026</w:t>
      </w:r>
      <w:r w:rsidRPr="00464302">
        <w:rPr>
          <w:rFonts w:ascii="Arial" w:hAnsi="Arial" w:cs="Arial"/>
          <w:b/>
          <w:bCs/>
          <w:color w:val="646464"/>
          <w:sz w:val="19"/>
          <w:szCs w:val="19"/>
        </w:rPr>
        <w:br/>
        <w:t>(D.G.R. n. 371/2026 - D.D. n. 11891/2026)</w:t>
      </w:r>
    </w:p>
    <w:tbl>
      <w:tblPr>
        <w:tblpPr w:leftFromText="141" w:rightFromText="141" w:vertAnchor="text" w:horzAnchor="margin" w:tblpXSpec="center" w:tblpY="299"/>
        <w:tblW w:w="0" w:type="auto"/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9698"/>
      </w:tblGrid>
      <w:tr w:rsidR="00BB6AAE" w14:paraId="6356BA99" w14:textId="77777777" w:rsidTr="00766167">
        <w:tc>
          <w:tcPr>
            <w:tcW w:w="9698" w:type="dxa"/>
            <w:shd w:val="clear" w:color="auto" w:fill="1F497D" w:themeFill="text2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13F66BA2" w14:textId="77777777" w:rsidR="00BB6AAE" w:rsidRDefault="00BB6AAE" w:rsidP="00C25CA1">
            <w:pPr>
              <w:spacing w:before="80" w:after="40"/>
              <w:jc w:val="center"/>
            </w:pPr>
            <w:r>
              <w:rPr>
                <w:rFonts w:ascii="Calibri" w:hAnsi="Calibri"/>
                <w:b/>
                <w:color w:val="FFFFFF"/>
                <w:sz w:val="30"/>
              </w:rPr>
              <w:t>DIARIO OPERATIVO &amp; REGISTRO PRESENZE</w:t>
            </w:r>
          </w:p>
          <w:p w14:paraId="6F8BDAD3" w14:textId="77777777" w:rsidR="00BB6AAE" w:rsidRDefault="00BB6AAE" w:rsidP="00C25CA1">
            <w:pPr>
              <w:spacing w:after="80"/>
              <w:jc w:val="center"/>
            </w:pPr>
            <w:r w:rsidRPr="00B85E56">
              <w:rPr>
                <w:rFonts w:ascii="Calibri" w:hAnsi="Calibri"/>
                <w:color w:val="FFFFFF" w:themeColor="background1"/>
                <w:sz w:val="19"/>
              </w:rPr>
              <w:t>Progetto "La mia estate" - Scheda Minore e Registro Giornaliero Inclusivo</w:t>
            </w:r>
          </w:p>
        </w:tc>
      </w:tr>
    </w:tbl>
    <w:p w14:paraId="77AEC554" w14:textId="77777777" w:rsidR="003E0B5F" w:rsidRDefault="003E0B5F">
      <w:pPr>
        <w:spacing w:after="120"/>
      </w:pPr>
    </w:p>
    <w:p w14:paraId="3B364605" w14:textId="77777777" w:rsidR="003E0B5F" w:rsidRDefault="003E0B5F">
      <w:pPr>
        <w:spacing w:after="120"/>
      </w:pPr>
    </w:p>
    <w:p w14:paraId="3E5C5B17" w14:textId="77777777" w:rsidR="003E0B5F" w:rsidRDefault="003E0B5F">
      <w:pPr>
        <w:spacing w:after="120"/>
      </w:pPr>
    </w:p>
    <w:p w14:paraId="48B04657" w14:textId="77777777" w:rsidR="00C25CA1" w:rsidRDefault="00C25CA1">
      <w:pPr>
        <w:spacing w:after="12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13"/>
      </w:tblGrid>
      <w:tr w:rsidR="00EB19C5" w14:paraId="5104B2B7" w14:textId="77777777" w:rsidTr="00BB6AAE">
        <w:trPr>
          <w:jc w:val="center"/>
        </w:trPr>
        <w:tc>
          <w:tcPr>
            <w:tcW w:w="9513" w:type="dxa"/>
            <w:shd w:val="clear" w:color="auto" w:fill="DBEAFE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0B8D911D" w14:textId="77777777" w:rsidR="00EB19C5" w:rsidRDefault="00000000">
            <w:pPr>
              <w:spacing w:before="40" w:after="40"/>
            </w:pPr>
            <w:r>
              <w:rPr>
                <w:rFonts w:ascii="Calibri" w:hAnsi="Calibri"/>
                <w:b/>
                <w:color w:val="1E40AF"/>
                <w:sz w:val="20"/>
              </w:rPr>
              <w:t>1. INFORMAZIONI GENERALI</w:t>
            </w:r>
          </w:p>
        </w:tc>
      </w:tr>
    </w:tbl>
    <w:p w14:paraId="3C4904A0" w14:textId="2DEAFB3C" w:rsidR="00EB19C5" w:rsidRDefault="00FB059E" w:rsidP="00623826">
      <w:pPr>
        <w:spacing w:before="240" w:after="80" w:line="480" w:lineRule="auto"/>
        <w:ind w:firstLine="709"/>
      </w:pPr>
      <w:r>
        <w:t>Beneficiario: _________________________________________________________________________________________________</w:t>
      </w:r>
    </w:p>
    <w:p w14:paraId="51634E0F" w14:textId="6F9AE10B" w:rsidR="00FB059E" w:rsidRDefault="006E218E" w:rsidP="00EB6EF7">
      <w:pPr>
        <w:spacing w:after="80" w:line="480" w:lineRule="auto"/>
        <w:ind w:left="709"/>
      </w:pPr>
      <w:r>
        <w:t>Codice Fiscale Beneficiario: ________________________________________________________________________________</w:t>
      </w:r>
    </w:p>
    <w:p w14:paraId="708C5242" w14:textId="63CEE091" w:rsidR="006E218E" w:rsidRDefault="006E218E" w:rsidP="00EB6EF7">
      <w:pPr>
        <w:spacing w:after="80" w:line="480" w:lineRule="auto"/>
        <w:ind w:left="709"/>
      </w:pPr>
      <w:r>
        <w:t>Educatore/Operatore: _____________________________________________________________________________________</w:t>
      </w:r>
    </w:p>
    <w:p w14:paraId="51735DC1" w14:textId="587659D9" w:rsidR="006E218E" w:rsidRDefault="006E218E" w:rsidP="00EB6EF7">
      <w:pPr>
        <w:spacing w:after="80" w:line="480" w:lineRule="auto"/>
        <w:ind w:left="709"/>
      </w:pPr>
      <w:r>
        <w:t>Ente</w:t>
      </w:r>
      <w:r w:rsidR="00240D0D">
        <w:t>/Soggetto</w:t>
      </w:r>
      <w:r>
        <w:t xml:space="preserve"> </w:t>
      </w:r>
      <w:r w:rsidR="00240D0D">
        <w:t>E</w:t>
      </w:r>
      <w:r>
        <w:t>rogatore</w:t>
      </w:r>
      <w:r w:rsidR="00240D0D">
        <w:t>: _________________________________________________________________________________</w:t>
      </w:r>
    </w:p>
    <w:p w14:paraId="348AFEB5" w14:textId="35841EA8" w:rsidR="00EB6EF7" w:rsidRDefault="00240D0D" w:rsidP="00EB6EF7">
      <w:pPr>
        <w:spacing w:after="80" w:line="480" w:lineRule="auto"/>
        <w:ind w:left="709"/>
      </w:pPr>
      <w:r>
        <w:t>Mese/Periodo: _____________________________________________________________________________________________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0"/>
        <w:gridCol w:w="886"/>
        <w:gridCol w:w="1069"/>
        <w:gridCol w:w="720"/>
        <w:gridCol w:w="3888"/>
        <w:gridCol w:w="1728"/>
        <w:gridCol w:w="1420"/>
        <w:gridCol w:w="308"/>
      </w:tblGrid>
      <w:tr w:rsidR="00EB19C5" w14:paraId="2BFB86F4" w14:textId="77777777" w:rsidTr="00BB6AAE">
        <w:trPr>
          <w:gridAfter w:val="1"/>
          <w:wAfter w:w="308" w:type="dxa"/>
          <w:jc w:val="center"/>
        </w:trPr>
        <w:tc>
          <w:tcPr>
            <w:tcW w:w="9801" w:type="dxa"/>
            <w:gridSpan w:val="7"/>
            <w:shd w:val="clear" w:color="auto" w:fill="DBEAFE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24675A2F" w14:textId="77777777" w:rsidR="00EB19C5" w:rsidRDefault="00000000">
            <w:pPr>
              <w:spacing w:before="40" w:after="40"/>
            </w:pPr>
            <w:r>
              <w:rPr>
                <w:rFonts w:ascii="Calibri" w:hAnsi="Calibri"/>
                <w:b/>
                <w:color w:val="1E40AF"/>
                <w:sz w:val="20"/>
              </w:rPr>
              <w:t>2. REGISTRO GIORNALIERO DELLE PRESENZE E DELLE ATTIVITÀ</w:t>
            </w:r>
          </w:p>
        </w:tc>
      </w:tr>
      <w:tr w:rsidR="00EB19C5" w14:paraId="686226D6" w14:textId="77777777" w:rsidTr="00766167">
        <w:trPr>
          <w:gridBefore w:val="1"/>
          <w:wBefore w:w="90" w:type="dxa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6C8B1E5" w14:textId="77777777" w:rsidR="00EB19C5" w:rsidRPr="00766167" w:rsidRDefault="00000000">
            <w:pPr>
              <w:jc w:val="center"/>
              <w:rPr>
                <w:b/>
                <w:color w:val="FFFFFF" w:themeColor="background1"/>
                <w:sz w:val="18"/>
                <w:szCs w:val="24"/>
              </w:rPr>
            </w:pPr>
            <w:r w:rsidRPr="00766167">
              <w:rPr>
                <w:b/>
                <w:color w:val="FFFFFF" w:themeColor="background1"/>
                <w:sz w:val="18"/>
                <w:szCs w:val="24"/>
              </w:rPr>
              <w:t>Data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C5D42FB" w14:textId="77777777" w:rsidR="00EB19C5" w:rsidRPr="00766167" w:rsidRDefault="00000000">
            <w:pPr>
              <w:jc w:val="center"/>
              <w:rPr>
                <w:b/>
                <w:color w:val="FFFFFF" w:themeColor="background1"/>
                <w:sz w:val="18"/>
                <w:szCs w:val="24"/>
              </w:rPr>
            </w:pPr>
            <w:r w:rsidRPr="00766167">
              <w:rPr>
                <w:b/>
                <w:color w:val="FFFFFF" w:themeColor="background1"/>
                <w:sz w:val="18"/>
                <w:szCs w:val="24"/>
              </w:rPr>
              <w:t>Orario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0DF7825" w14:textId="77777777" w:rsidR="00EB19C5" w:rsidRPr="00766167" w:rsidRDefault="00000000">
            <w:pPr>
              <w:jc w:val="center"/>
              <w:rPr>
                <w:b/>
                <w:color w:val="FFFFFF" w:themeColor="background1"/>
                <w:sz w:val="18"/>
                <w:szCs w:val="24"/>
              </w:rPr>
            </w:pPr>
            <w:r w:rsidRPr="00766167">
              <w:rPr>
                <w:b/>
                <w:color w:val="FFFFFF" w:themeColor="background1"/>
                <w:sz w:val="18"/>
                <w:szCs w:val="24"/>
              </w:rPr>
              <w:t>Ore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810D891" w14:textId="77777777" w:rsidR="00EB19C5" w:rsidRPr="00766167" w:rsidRDefault="00000000">
            <w:pPr>
              <w:jc w:val="center"/>
              <w:rPr>
                <w:b/>
                <w:color w:val="FFFFFF" w:themeColor="background1"/>
                <w:sz w:val="18"/>
                <w:szCs w:val="24"/>
              </w:rPr>
            </w:pPr>
            <w:r w:rsidRPr="00766167">
              <w:rPr>
                <w:b/>
                <w:color w:val="FFFFFF" w:themeColor="background1"/>
                <w:sz w:val="18"/>
                <w:szCs w:val="24"/>
              </w:rPr>
              <w:t>Attività Svolte &amp; Obiettivi Inclusivi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9510433" w14:textId="77777777" w:rsidR="00EB19C5" w:rsidRPr="00766167" w:rsidRDefault="00000000">
            <w:pPr>
              <w:jc w:val="center"/>
              <w:rPr>
                <w:b/>
                <w:color w:val="FFFFFF" w:themeColor="background1"/>
                <w:sz w:val="18"/>
                <w:szCs w:val="24"/>
              </w:rPr>
            </w:pPr>
            <w:r w:rsidRPr="00766167">
              <w:rPr>
                <w:b/>
                <w:color w:val="FFFFFF" w:themeColor="background1"/>
                <w:sz w:val="18"/>
                <w:szCs w:val="24"/>
              </w:rPr>
              <w:t>Firma Genitore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41AEF7C" w14:textId="77777777" w:rsidR="00EB19C5" w:rsidRPr="00766167" w:rsidRDefault="00000000">
            <w:pPr>
              <w:jc w:val="center"/>
              <w:rPr>
                <w:b/>
                <w:color w:val="FFFFFF" w:themeColor="background1"/>
                <w:sz w:val="18"/>
                <w:szCs w:val="24"/>
              </w:rPr>
            </w:pPr>
            <w:r w:rsidRPr="00766167">
              <w:rPr>
                <w:b/>
                <w:color w:val="FFFFFF" w:themeColor="background1"/>
                <w:sz w:val="18"/>
                <w:szCs w:val="24"/>
              </w:rPr>
              <w:t>Firma Educatore</w:t>
            </w:r>
          </w:p>
        </w:tc>
      </w:tr>
      <w:tr w:rsidR="00EB19C5" w14:paraId="214F62D4" w14:textId="77777777" w:rsidTr="00EF4D7F">
        <w:trPr>
          <w:gridBefore w:val="1"/>
          <w:wBefore w:w="90" w:type="dxa"/>
          <w:trHeight w:val="567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878C1D3" w14:textId="77F8BF9F" w:rsidR="00580206" w:rsidRPr="00580206" w:rsidRDefault="00580206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BB08C93" w14:textId="6936D791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F0DC3D5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E1EB9E3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BCE2EE0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2FE9397E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</w:tr>
      <w:tr w:rsidR="00EB19C5" w14:paraId="235DBB02" w14:textId="77777777" w:rsidTr="00EF4D7F">
        <w:trPr>
          <w:gridBefore w:val="1"/>
          <w:wBefore w:w="90" w:type="dxa"/>
          <w:trHeight w:val="567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D8F2080" w14:textId="4649BE15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6DEC542" w14:textId="1CDC30D3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B42716E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F067DED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719B554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04E3541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</w:tr>
      <w:tr w:rsidR="00EB19C5" w14:paraId="495E4424" w14:textId="77777777" w:rsidTr="00EF4D7F">
        <w:trPr>
          <w:gridBefore w:val="1"/>
          <w:wBefore w:w="90" w:type="dxa"/>
          <w:trHeight w:val="567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DDBFEA3" w14:textId="32D4FFB0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BC494EC" w14:textId="160E04A6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F91F62E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D9E1163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740DD229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1446EDF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</w:tr>
      <w:tr w:rsidR="00EB19C5" w14:paraId="256C09C1" w14:textId="77777777" w:rsidTr="00EF4D7F">
        <w:trPr>
          <w:gridBefore w:val="1"/>
          <w:wBefore w:w="90" w:type="dxa"/>
          <w:trHeight w:val="567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068FED5" w14:textId="3659A4B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1704FE7C" w14:textId="3061E34C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35A38B00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5E18626E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6884F139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FC"/>
            <w:tcMar>
              <w:top w:w="60" w:type="dxa"/>
              <w:left w:w="40" w:type="dxa"/>
              <w:bottom w:w="60" w:type="dxa"/>
              <w:right w:w="40" w:type="dxa"/>
            </w:tcMar>
          </w:tcPr>
          <w:p w14:paraId="4F26FAB0" w14:textId="77777777" w:rsidR="00EB19C5" w:rsidRPr="00580206" w:rsidRDefault="00EB19C5" w:rsidP="000108DB">
            <w:pPr>
              <w:spacing w:after="0" w:line="480" w:lineRule="auto"/>
              <w:rPr>
                <w:sz w:val="33"/>
                <w:szCs w:val="33"/>
              </w:rPr>
            </w:pPr>
          </w:p>
        </w:tc>
      </w:tr>
    </w:tbl>
    <w:tbl>
      <w:tblPr>
        <w:tblpPr w:leftFromText="141" w:rightFromText="141" w:vertAnchor="text" w:horzAnchor="margin" w:tblpXSpec="center" w:tblpY="-62"/>
        <w:tblW w:w="0" w:type="auto"/>
        <w:tblLayout w:type="fixed"/>
        <w:tblLook w:val="04A0" w:firstRow="1" w:lastRow="0" w:firstColumn="1" w:lastColumn="0" w:noHBand="0" w:noVBand="1"/>
      </w:tblPr>
      <w:tblGrid>
        <w:gridCol w:w="10213"/>
      </w:tblGrid>
      <w:tr w:rsidR="00623826" w14:paraId="2AB6606F" w14:textId="77777777" w:rsidTr="00623826">
        <w:tc>
          <w:tcPr>
            <w:tcW w:w="10213" w:type="dxa"/>
            <w:shd w:val="clear" w:color="auto" w:fill="DBEAFE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29367F17" w14:textId="77777777" w:rsidR="00623826" w:rsidRDefault="00623826" w:rsidP="00623826">
            <w:pPr>
              <w:spacing w:before="40" w:after="40"/>
            </w:pPr>
            <w:r>
              <w:rPr>
                <w:rFonts w:ascii="Calibri" w:hAnsi="Calibri"/>
                <w:b/>
                <w:color w:val="1E40AF"/>
                <w:sz w:val="20"/>
              </w:rPr>
              <w:lastRenderedPageBreak/>
              <w:t>3. SINTESI E VALUTAZIONE FINALE</w:t>
            </w:r>
          </w:p>
        </w:tc>
      </w:tr>
    </w:tbl>
    <w:p w14:paraId="234848AC" w14:textId="77777777" w:rsidR="00623826" w:rsidRDefault="00380D30" w:rsidP="00337F70">
      <w:pPr>
        <w:spacing w:after="80" w:line="600" w:lineRule="auto"/>
        <w:ind w:firstLine="142"/>
        <w:rPr>
          <w:b/>
          <w:sz w:val="18"/>
        </w:rPr>
      </w:pPr>
      <w:r>
        <w:rPr>
          <w:b/>
          <w:sz w:val="18"/>
        </w:rPr>
        <w:t xml:space="preserve">     </w:t>
      </w:r>
    </w:p>
    <w:p w14:paraId="0797F9BE" w14:textId="319E5C50" w:rsidR="00EB19C5" w:rsidRPr="00337F70" w:rsidRDefault="00000000" w:rsidP="00623826">
      <w:pPr>
        <w:spacing w:after="80" w:line="600" w:lineRule="auto"/>
        <w:ind w:firstLine="426"/>
        <w:rPr>
          <w:b/>
          <w:sz w:val="18"/>
        </w:rPr>
      </w:pPr>
      <w:r w:rsidRPr="00370CEC">
        <w:rPr>
          <w:b/>
          <w:sz w:val="20"/>
          <w:szCs w:val="24"/>
        </w:rPr>
        <w:t xml:space="preserve">TOTALE ORE EFFETTIVAMENTE SVOLTE NEL PERIODO: </w:t>
      </w:r>
      <w:r w:rsidRPr="00370CEC">
        <w:rPr>
          <w:sz w:val="20"/>
          <w:szCs w:val="24"/>
        </w:rPr>
        <w:t>__________ ore</w:t>
      </w:r>
    </w:p>
    <w:p w14:paraId="6C549D73" w14:textId="664E6764" w:rsidR="00EB19C5" w:rsidRDefault="00000000" w:rsidP="00C8588A">
      <w:pPr>
        <w:spacing w:after="240" w:line="600" w:lineRule="auto"/>
        <w:ind w:left="426" w:firstLine="142"/>
        <w:rPr>
          <w:sz w:val="24"/>
          <w:szCs w:val="24"/>
        </w:rPr>
      </w:pPr>
      <w:r w:rsidRPr="00C8588A">
        <w:rPr>
          <w:b/>
          <w:sz w:val="20"/>
          <w:szCs w:val="28"/>
        </w:rPr>
        <w:t>Note dell'Educatore sul percorso</w:t>
      </w:r>
      <w:r w:rsidR="00370CEC" w:rsidRPr="00C8588A">
        <w:rPr>
          <w:b/>
          <w:sz w:val="20"/>
          <w:szCs w:val="28"/>
        </w:rPr>
        <w:t xml:space="preserve"> in</w:t>
      </w:r>
      <w:r w:rsidRPr="00C8588A">
        <w:rPr>
          <w:b/>
          <w:sz w:val="20"/>
          <w:szCs w:val="28"/>
        </w:rPr>
        <w:t>clusivo:</w:t>
      </w:r>
      <w:r w:rsidR="00370CEC" w:rsidRPr="00C8588A">
        <w:rPr>
          <w:b/>
          <w:sz w:val="20"/>
          <w:szCs w:val="28"/>
        </w:rPr>
        <w:t xml:space="preserve"> </w:t>
      </w:r>
      <w:r w:rsidR="00370CEC">
        <w:rPr>
          <w:b/>
          <w:sz w:val="18"/>
          <w:szCs w:val="24"/>
        </w:rPr>
        <w:t>_______________________________________________________</w:t>
      </w:r>
      <w:r w:rsidRPr="00370CEC">
        <w:rPr>
          <w:sz w:val="24"/>
          <w:szCs w:val="24"/>
        </w:rPr>
        <w:t>_____________________________________________________</w:t>
      </w:r>
      <w:r w:rsidR="00370CEC">
        <w:rPr>
          <w:sz w:val="24"/>
          <w:szCs w:val="24"/>
        </w:rPr>
        <w:t>________________________</w:t>
      </w:r>
      <w:r w:rsidRPr="00370CEC">
        <w:rPr>
          <w:sz w:val="24"/>
          <w:szCs w:val="24"/>
        </w:rPr>
        <w:t>__________________</w:t>
      </w:r>
      <w:r w:rsidR="00370CEC">
        <w:rPr>
          <w:sz w:val="24"/>
          <w:szCs w:val="24"/>
        </w:rPr>
        <w:t>_________________________________________________________________________________________</w:t>
      </w:r>
      <w:r w:rsidRPr="00370CEC">
        <w:rPr>
          <w:sz w:val="24"/>
          <w:szCs w:val="24"/>
        </w:rPr>
        <w:t>_______</w:t>
      </w:r>
      <w:r w:rsidR="00337F70">
        <w:rPr>
          <w:sz w:val="24"/>
          <w:szCs w:val="24"/>
        </w:rPr>
        <w:t>____________________________________________________________________________________________________________________</w:t>
      </w:r>
    </w:p>
    <w:p w14:paraId="4278ED87" w14:textId="77777777" w:rsidR="00623826" w:rsidRDefault="00623826" w:rsidP="00337F70">
      <w:pPr>
        <w:spacing w:after="240" w:line="600" w:lineRule="auto"/>
        <w:ind w:left="284" w:firstLine="142"/>
        <w:rPr>
          <w:b/>
          <w:sz w:val="18"/>
          <w:szCs w:val="24"/>
        </w:rPr>
      </w:pPr>
    </w:p>
    <w:p w14:paraId="2C5AAEA7" w14:textId="77777777" w:rsidR="00623826" w:rsidRPr="00370CEC" w:rsidRDefault="00623826" w:rsidP="00337F70">
      <w:pPr>
        <w:spacing w:after="240" w:line="600" w:lineRule="auto"/>
        <w:ind w:left="284" w:firstLine="142"/>
        <w:rPr>
          <w:b/>
          <w:sz w:val="18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0"/>
        <w:gridCol w:w="3110"/>
        <w:gridCol w:w="3110"/>
      </w:tblGrid>
      <w:tr w:rsidR="00EB19C5" w14:paraId="28793A46" w14:textId="77777777">
        <w:trPr>
          <w:jc w:val="center"/>
        </w:trPr>
        <w:tc>
          <w:tcPr>
            <w:tcW w:w="3110" w:type="dxa"/>
          </w:tcPr>
          <w:p w14:paraId="05294429" w14:textId="6F97911F" w:rsidR="00EB19C5" w:rsidRPr="00766167" w:rsidRDefault="00000000" w:rsidP="0071375C">
            <w:pPr>
              <w:spacing w:line="600" w:lineRule="auto"/>
              <w:jc w:val="center"/>
              <w:rPr>
                <w:sz w:val="20"/>
                <w:szCs w:val="28"/>
              </w:rPr>
            </w:pPr>
            <w:r w:rsidRPr="00766167">
              <w:rPr>
                <w:sz w:val="20"/>
                <w:szCs w:val="28"/>
              </w:rPr>
              <w:t>Data: ____/____/________</w:t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color w:val="64748B"/>
                <w:sz w:val="20"/>
                <w:szCs w:val="28"/>
              </w:rPr>
              <w:t>____</w:t>
            </w:r>
            <w:r w:rsidR="0071375C" w:rsidRPr="00766167">
              <w:rPr>
                <w:color w:val="64748B"/>
                <w:sz w:val="20"/>
                <w:szCs w:val="28"/>
              </w:rPr>
              <w:t>______</w:t>
            </w:r>
            <w:r w:rsidRPr="00766167">
              <w:rPr>
                <w:color w:val="64748B"/>
                <w:sz w:val="20"/>
                <w:szCs w:val="28"/>
              </w:rPr>
              <w:t>___________________</w:t>
            </w:r>
            <w:r w:rsidRPr="00766167">
              <w:rPr>
                <w:color w:val="64748B"/>
                <w:sz w:val="20"/>
                <w:szCs w:val="28"/>
              </w:rPr>
              <w:br/>
              <w:t>Firma del Genitore / Tutore</w:t>
            </w:r>
          </w:p>
        </w:tc>
        <w:tc>
          <w:tcPr>
            <w:tcW w:w="3110" w:type="dxa"/>
          </w:tcPr>
          <w:p w14:paraId="1B288448" w14:textId="17AE4665" w:rsidR="00EB19C5" w:rsidRPr="00766167" w:rsidRDefault="00000000" w:rsidP="0071375C">
            <w:pPr>
              <w:spacing w:line="600" w:lineRule="auto"/>
              <w:jc w:val="center"/>
              <w:rPr>
                <w:sz w:val="20"/>
                <w:szCs w:val="28"/>
              </w:rPr>
            </w:pPr>
            <w:r w:rsidRPr="00766167">
              <w:rPr>
                <w:sz w:val="20"/>
                <w:szCs w:val="28"/>
              </w:rPr>
              <w:t>Data: ____/____/________</w:t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color w:val="64748B"/>
                <w:sz w:val="20"/>
                <w:szCs w:val="28"/>
              </w:rPr>
              <w:t>___________</w:t>
            </w:r>
            <w:r w:rsidR="0071375C" w:rsidRPr="00766167">
              <w:rPr>
                <w:color w:val="64748B"/>
                <w:sz w:val="20"/>
                <w:szCs w:val="28"/>
              </w:rPr>
              <w:t>______</w:t>
            </w:r>
            <w:r w:rsidRPr="00766167">
              <w:rPr>
                <w:color w:val="64748B"/>
                <w:sz w:val="20"/>
                <w:szCs w:val="28"/>
              </w:rPr>
              <w:t>____________</w:t>
            </w:r>
            <w:r w:rsidRPr="00766167">
              <w:rPr>
                <w:color w:val="64748B"/>
                <w:sz w:val="20"/>
                <w:szCs w:val="28"/>
              </w:rPr>
              <w:br/>
              <w:t>Firma dell'Educatore</w:t>
            </w:r>
          </w:p>
        </w:tc>
        <w:tc>
          <w:tcPr>
            <w:tcW w:w="3110" w:type="dxa"/>
          </w:tcPr>
          <w:p w14:paraId="7C677826" w14:textId="060279FF" w:rsidR="00EB19C5" w:rsidRPr="00766167" w:rsidRDefault="00000000" w:rsidP="0071375C">
            <w:pPr>
              <w:spacing w:line="600" w:lineRule="auto"/>
              <w:jc w:val="center"/>
              <w:rPr>
                <w:sz w:val="20"/>
                <w:szCs w:val="28"/>
              </w:rPr>
            </w:pPr>
            <w:r w:rsidRPr="00766167">
              <w:rPr>
                <w:sz w:val="20"/>
                <w:szCs w:val="28"/>
              </w:rPr>
              <w:t>Data: ____/____/________</w:t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sz w:val="20"/>
                <w:szCs w:val="28"/>
              </w:rPr>
              <w:br/>
            </w:r>
            <w:r w:rsidRPr="00766167">
              <w:rPr>
                <w:color w:val="64748B"/>
                <w:sz w:val="20"/>
                <w:szCs w:val="28"/>
              </w:rPr>
              <w:t>__________________</w:t>
            </w:r>
            <w:r w:rsidR="0071375C" w:rsidRPr="00766167">
              <w:rPr>
                <w:color w:val="64748B"/>
                <w:sz w:val="20"/>
                <w:szCs w:val="28"/>
              </w:rPr>
              <w:t>______</w:t>
            </w:r>
            <w:r w:rsidRPr="00766167">
              <w:rPr>
                <w:color w:val="64748B"/>
                <w:sz w:val="20"/>
                <w:szCs w:val="28"/>
              </w:rPr>
              <w:t>_____</w:t>
            </w:r>
            <w:r w:rsidRPr="00766167">
              <w:rPr>
                <w:color w:val="64748B"/>
                <w:sz w:val="20"/>
                <w:szCs w:val="28"/>
              </w:rPr>
              <w:br/>
              <w:t>Timbro e Firma Legale</w:t>
            </w:r>
            <w:r w:rsidR="0071375C" w:rsidRPr="00766167">
              <w:rPr>
                <w:color w:val="64748B"/>
                <w:sz w:val="20"/>
                <w:szCs w:val="28"/>
              </w:rPr>
              <w:br/>
            </w:r>
            <w:r w:rsidRPr="00766167">
              <w:rPr>
                <w:color w:val="64748B"/>
                <w:sz w:val="20"/>
                <w:szCs w:val="28"/>
              </w:rPr>
              <w:t>Rappresentante</w:t>
            </w:r>
          </w:p>
        </w:tc>
      </w:tr>
    </w:tbl>
    <w:p w14:paraId="4DBD5BA2" w14:textId="77777777" w:rsidR="00164609" w:rsidRDefault="00164609"/>
    <w:sectPr w:rsidR="00164609" w:rsidSect="00EB6EF7">
      <w:headerReference w:type="default" r:id="rId8"/>
      <w:pgSz w:w="12240" w:h="15840"/>
      <w:pgMar w:top="1134" w:right="720" w:bottom="720" w:left="720" w:header="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E4F9" w14:textId="77777777" w:rsidR="008579ED" w:rsidRDefault="008579ED" w:rsidP="00706C98">
      <w:pPr>
        <w:spacing w:after="0" w:line="240" w:lineRule="auto"/>
      </w:pPr>
      <w:r>
        <w:separator/>
      </w:r>
    </w:p>
  </w:endnote>
  <w:endnote w:type="continuationSeparator" w:id="0">
    <w:p w14:paraId="769EB028" w14:textId="77777777" w:rsidR="008579ED" w:rsidRDefault="008579ED" w:rsidP="0070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2ADF" w14:textId="77777777" w:rsidR="008579ED" w:rsidRDefault="008579ED" w:rsidP="00706C98">
      <w:pPr>
        <w:spacing w:after="0" w:line="240" w:lineRule="auto"/>
      </w:pPr>
      <w:r>
        <w:separator/>
      </w:r>
    </w:p>
  </w:footnote>
  <w:footnote w:type="continuationSeparator" w:id="0">
    <w:p w14:paraId="5011DC20" w14:textId="77777777" w:rsidR="008579ED" w:rsidRDefault="008579ED" w:rsidP="0070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591E" w14:textId="77777777" w:rsidR="00706C98" w:rsidRDefault="00706C98" w:rsidP="00706C98">
    <w:pPr>
      <w:jc w:val="center"/>
      <w:rPr>
        <w:rFonts w:ascii="Times New Roman" w:hAnsi="Times New Roman"/>
        <w:b/>
        <w:sz w:val="40"/>
        <w:szCs w:val="40"/>
        <w:lang w:bidi="it-IT"/>
      </w:rPr>
    </w:pPr>
    <w:r w:rsidRPr="00BF5A85">
      <w:rPr>
        <w:rFonts w:ascii="Times New Roman" w:hAnsi="Times New Roman"/>
        <w:b/>
        <w:noProof/>
        <w:color w:val="000000"/>
        <w:w w:val="95"/>
        <w:sz w:val="20"/>
        <w:szCs w:val="20"/>
      </w:rPr>
      <w:drawing>
        <wp:inline distT="0" distB="0" distL="0" distR="0" wp14:anchorId="17B5436E" wp14:editId="1FE87FD9">
          <wp:extent cx="1028700" cy="1492384"/>
          <wp:effectExtent l="0" t="0" r="0" b="0"/>
          <wp:docPr id="50" name="Immagin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97" cy="150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96CE68" w14:textId="77777777" w:rsidR="00706C98" w:rsidRPr="00BF5A85" w:rsidRDefault="00706C98" w:rsidP="00706C98">
    <w:pPr>
      <w:pStyle w:val="Nessunaspaziatura"/>
      <w:jc w:val="center"/>
      <w:rPr>
        <w:rFonts w:ascii="Times New Roman" w:hAnsi="Times New Roman" w:cs="Times New Roman"/>
        <w:b/>
        <w:bCs/>
        <w:color w:val="000000"/>
        <w:w w:val="95"/>
        <w:sz w:val="28"/>
        <w:szCs w:val="28"/>
      </w:rPr>
    </w:pPr>
    <w:r w:rsidRPr="00BF5A85">
      <w:rPr>
        <w:rFonts w:ascii="Times New Roman" w:hAnsi="Times New Roman" w:cs="Times New Roman"/>
        <w:b/>
        <w:bCs/>
        <w:sz w:val="28"/>
        <w:szCs w:val="28"/>
        <w:lang w:bidi="it-IT"/>
      </w:rPr>
      <w:t>CITT</w:t>
    </w:r>
    <w:r>
      <w:rPr>
        <w:rFonts w:ascii="Times New Roman" w:hAnsi="Times New Roman" w:cs="Times New Roman"/>
        <w:b/>
        <w:bCs/>
        <w:sz w:val="28"/>
        <w:szCs w:val="28"/>
        <w:lang w:bidi="it-IT"/>
      </w:rPr>
      <w:t>À</w:t>
    </w:r>
    <w:r w:rsidRPr="00BF5A85">
      <w:rPr>
        <w:rFonts w:ascii="Times New Roman" w:hAnsi="Times New Roman" w:cs="Times New Roman"/>
        <w:b/>
        <w:bCs/>
        <w:sz w:val="28"/>
        <w:szCs w:val="28"/>
        <w:lang w:bidi="it-IT"/>
      </w:rPr>
      <w:t xml:space="preserve"> DI RENDE</w:t>
    </w:r>
  </w:p>
  <w:p w14:paraId="23794506" w14:textId="77777777" w:rsidR="00706C98" w:rsidRPr="008B568F" w:rsidRDefault="00706C98" w:rsidP="00706C98">
    <w:pPr>
      <w:pStyle w:val="Nessunaspaziatura"/>
      <w:jc w:val="center"/>
      <w:rPr>
        <w:rFonts w:ascii="Times New Roman" w:hAnsi="Times New Roman" w:cs="Times New Roman"/>
        <w:b/>
        <w:bCs/>
        <w:sz w:val="24"/>
        <w:szCs w:val="24"/>
        <w:lang w:bidi="it-IT"/>
      </w:rPr>
    </w:pPr>
    <w:proofErr w:type="spellStart"/>
    <w:r w:rsidRPr="008B568F">
      <w:rPr>
        <w:rFonts w:ascii="Times New Roman" w:hAnsi="Times New Roman" w:cs="Times New Roman"/>
        <w:b/>
        <w:bCs/>
        <w:sz w:val="24"/>
        <w:szCs w:val="24"/>
        <w:lang w:bidi="it-IT"/>
      </w:rPr>
      <w:t>Servizi</w:t>
    </w:r>
    <w:proofErr w:type="spellEnd"/>
    <w:r w:rsidRPr="008B568F">
      <w:rPr>
        <w:rFonts w:ascii="Times New Roman" w:hAnsi="Times New Roman" w:cs="Times New Roman"/>
        <w:b/>
        <w:bCs/>
        <w:sz w:val="24"/>
        <w:szCs w:val="24"/>
        <w:lang w:bidi="it-IT"/>
      </w:rPr>
      <w:t xml:space="preserve"> al Cittadino – </w:t>
    </w:r>
    <w:proofErr w:type="spellStart"/>
    <w:r w:rsidRPr="008B568F">
      <w:rPr>
        <w:rFonts w:ascii="Times New Roman" w:hAnsi="Times New Roman" w:cs="Times New Roman"/>
        <w:b/>
        <w:bCs/>
        <w:sz w:val="24"/>
        <w:szCs w:val="24"/>
        <w:lang w:bidi="it-IT"/>
      </w:rPr>
      <w:t>Servizi</w:t>
    </w:r>
    <w:proofErr w:type="spellEnd"/>
    <w:r w:rsidRPr="008B568F">
      <w:rPr>
        <w:rFonts w:ascii="Times New Roman" w:hAnsi="Times New Roman" w:cs="Times New Roman"/>
        <w:b/>
        <w:bCs/>
        <w:sz w:val="24"/>
        <w:szCs w:val="24"/>
        <w:lang w:bidi="it-IT"/>
      </w:rPr>
      <w:t xml:space="preserve"> </w:t>
    </w:r>
    <w:proofErr w:type="spellStart"/>
    <w:r w:rsidRPr="008B568F">
      <w:rPr>
        <w:rFonts w:ascii="Times New Roman" w:hAnsi="Times New Roman" w:cs="Times New Roman"/>
        <w:b/>
        <w:bCs/>
        <w:sz w:val="24"/>
        <w:szCs w:val="24"/>
        <w:lang w:bidi="it-IT"/>
      </w:rPr>
      <w:t>Sociali</w:t>
    </w:r>
    <w:proofErr w:type="spellEnd"/>
  </w:p>
  <w:p w14:paraId="7E59B777" w14:textId="77777777" w:rsidR="00706C98" w:rsidRPr="008B568F" w:rsidRDefault="00706C98" w:rsidP="00706C98">
    <w:pPr>
      <w:pStyle w:val="Nessunaspaziatura"/>
      <w:jc w:val="center"/>
      <w:rPr>
        <w:rFonts w:ascii="Times New Roman" w:hAnsi="Times New Roman" w:cs="Times New Roman"/>
        <w:b/>
        <w:bCs/>
        <w:sz w:val="24"/>
        <w:szCs w:val="24"/>
        <w:lang w:bidi="it-IT"/>
      </w:rPr>
    </w:pPr>
    <w:r w:rsidRPr="008B568F">
      <w:rPr>
        <w:rFonts w:ascii="Times New Roman" w:hAnsi="Times New Roman" w:cs="Times New Roman"/>
        <w:b/>
        <w:bCs/>
        <w:sz w:val="24"/>
        <w:szCs w:val="24"/>
        <w:lang w:bidi="it-IT"/>
      </w:rPr>
      <w:t>AMBITO TERRITORIALE SOCIALE N. 2 DI RENDE</w:t>
    </w:r>
  </w:p>
  <w:p w14:paraId="26ABB24F" w14:textId="7DF03566" w:rsidR="00706C98" w:rsidRDefault="00706C98" w:rsidP="00706C98">
    <w:pPr>
      <w:jc w:val="center"/>
    </w:pPr>
    <w:bookmarkStart w:id="0" w:name="_Hlk124846026"/>
    <w:r w:rsidRPr="008B568F">
      <w:rPr>
        <w:rFonts w:ascii="Arial Narrow" w:eastAsia="Arial Narrow" w:hAnsi="Arial Narrow" w:cs="Arial Narrow"/>
        <w:i/>
        <w:sz w:val="20"/>
        <w:szCs w:val="20"/>
      </w:rPr>
      <w:t>Castiglione Cosentino – Castrolibero – Marano Marchesato – Marano Principato</w:t>
    </w:r>
    <w:r>
      <w:rPr>
        <w:rFonts w:ascii="Arial Narrow" w:eastAsia="Arial Narrow" w:hAnsi="Arial Narrow" w:cs="Arial Narrow"/>
        <w:i/>
        <w:sz w:val="20"/>
        <w:szCs w:val="20"/>
      </w:rPr>
      <w:br/>
    </w:r>
    <w:r w:rsidRPr="008B568F">
      <w:rPr>
        <w:rFonts w:ascii="Arial Narrow" w:eastAsia="Arial Narrow" w:hAnsi="Arial Narrow" w:cs="Arial Narrow"/>
        <w:i/>
        <w:sz w:val="20"/>
        <w:szCs w:val="20"/>
      </w:rPr>
      <w:t>Rende – Rose – San Fili – San Pietro in Guarano – San Vincenzo la Costa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3438579">
    <w:abstractNumId w:val="8"/>
  </w:num>
  <w:num w:numId="2" w16cid:durableId="873006795">
    <w:abstractNumId w:val="6"/>
  </w:num>
  <w:num w:numId="3" w16cid:durableId="866216364">
    <w:abstractNumId w:val="5"/>
  </w:num>
  <w:num w:numId="4" w16cid:durableId="916935555">
    <w:abstractNumId w:val="4"/>
  </w:num>
  <w:num w:numId="5" w16cid:durableId="1688284601">
    <w:abstractNumId w:val="7"/>
  </w:num>
  <w:num w:numId="6" w16cid:durableId="505942849">
    <w:abstractNumId w:val="3"/>
  </w:num>
  <w:num w:numId="7" w16cid:durableId="1264537988">
    <w:abstractNumId w:val="2"/>
  </w:num>
  <w:num w:numId="8" w16cid:durableId="1315719406">
    <w:abstractNumId w:val="1"/>
  </w:num>
  <w:num w:numId="9" w16cid:durableId="1022786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08DB"/>
    <w:rsid w:val="00034616"/>
    <w:rsid w:val="0006063C"/>
    <w:rsid w:val="000F038C"/>
    <w:rsid w:val="0015074B"/>
    <w:rsid w:val="00164609"/>
    <w:rsid w:val="001727BF"/>
    <w:rsid w:val="00240D0D"/>
    <w:rsid w:val="00266473"/>
    <w:rsid w:val="00280ABC"/>
    <w:rsid w:val="0029639D"/>
    <w:rsid w:val="002E1D63"/>
    <w:rsid w:val="0031665E"/>
    <w:rsid w:val="0031697B"/>
    <w:rsid w:val="00326F90"/>
    <w:rsid w:val="00337F70"/>
    <w:rsid w:val="00370CEC"/>
    <w:rsid w:val="00380D30"/>
    <w:rsid w:val="003E0B5F"/>
    <w:rsid w:val="00464302"/>
    <w:rsid w:val="004A084C"/>
    <w:rsid w:val="00580206"/>
    <w:rsid w:val="005F5D9B"/>
    <w:rsid w:val="006162CC"/>
    <w:rsid w:val="00623826"/>
    <w:rsid w:val="006E218E"/>
    <w:rsid w:val="00706C98"/>
    <w:rsid w:val="0071375C"/>
    <w:rsid w:val="00766167"/>
    <w:rsid w:val="007B7B49"/>
    <w:rsid w:val="008579ED"/>
    <w:rsid w:val="008C4D5E"/>
    <w:rsid w:val="00A12778"/>
    <w:rsid w:val="00A62298"/>
    <w:rsid w:val="00A63E8B"/>
    <w:rsid w:val="00AA1D8D"/>
    <w:rsid w:val="00B47730"/>
    <w:rsid w:val="00B85E56"/>
    <w:rsid w:val="00BB6AAE"/>
    <w:rsid w:val="00C25CA1"/>
    <w:rsid w:val="00C274D5"/>
    <w:rsid w:val="00C8588A"/>
    <w:rsid w:val="00CB0664"/>
    <w:rsid w:val="00CB3F9D"/>
    <w:rsid w:val="00D12A1B"/>
    <w:rsid w:val="00D667C3"/>
    <w:rsid w:val="00D94008"/>
    <w:rsid w:val="00EB19C5"/>
    <w:rsid w:val="00EB6EF7"/>
    <w:rsid w:val="00EF4D7F"/>
    <w:rsid w:val="00FB059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BC2D1E"/>
  <w14:defaultImageDpi w14:val="300"/>
  <w15:docId w15:val="{3FDAB0D2-3180-46B7-9F23-AB2D72FA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227</Words>
  <Characters>1489</Characters>
  <Application>Microsoft Office Word</Application>
  <DocSecurity>0</DocSecurity>
  <Lines>23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 Rizzuti</cp:lastModifiedBy>
  <cp:revision>7</cp:revision>
  <dcterms:created xsi:type="dcterms:W3CDTF">2013-12-23T23:15:00Z</dcterms:created>
  <dcterms:modified xsi:type="dcterms:W3CDTF">2026-08-28T10:38:00Z</dcterms:modified>
  <cp:category/>
</cp:coreProperties>
</file>