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D6DD" w14:textId="27764754" w:rsidR="008F5FBF" w:rsidRDefault="008F5FBF" w:rsidP="00C86602">
      <w:pPr>
        <w:spacing w:after="120"/>
        <w:jc w:val="center"/>
        <w:rPr>
          <w:rFonts w:ascii="Calibri" w:eastAsia="MS Mincho" w:hAnsi="Calibri" w:cs="Calibri"/>
          <w:color w:val="646464"/>
          <w:sz w:val="19"/>
          <w:szCs w:val="19"/>
        </w:rPr>
      </w:pPr>
      <w:r w:rsidRPr="008F5FBF">
        <w:rPr>
          <w:rFonts w:ascii="Calibri" w:eastAsia="MS Mincho" w:hAnsi="Calibri" w:cs="Calibri"/>
          <w:color w:val="646464"/>
          <w:sz w:val="19"/>
          <w:szCs w:val="19"/>
        </w:rPr>
        <w:t>AVVISO PUBBLICO "LA MIA ESTATE" - FNPS ANNO 2026</w:t>
      </w:r>
      <w:r w:rsidRPr="008F5FBF">
        <w:rPr>
          <w:rFonts w:ascii="Calibri" w:eastAsia="MS Mincho" w:hAnsi="Calibri" w:cs="Calibri"/>
          <w:color w:val="646464"/>
          <w:sz w:val="19"/>
          <w:szCs w:val="19"/>
        </w:rPr>
        <w:br/>
        <w:t>(D.G.R. n. 371/2026 - D.D. n. 11891/2026)</w:t>
      </w:r>
    </w:p>
    <w:p w14:paraId="27756333" w14:textId="77777777" w:rsidR="00E556E1" w:rsidRPr="008D5192" w:rsidRDefault="00E556E1" w:rsidP="008D5192">
      <w:pPr>
        <w:spacing w:after="120"/>
        <w:jc w:val="center"/>
        <w:rPr>
          <w:rFonts w:ascii="Arial Black" w:eastAsia="MS Mincho" w:hAnsi="Arial Black" w:cs="Calibri"/>
          <w:b/>
          <w:bCs/>
          <w:sz w:val="19"/>
          <w:szCs w:val="19"/>
        </w:rPr>
      </w:pPr>
      <w:r w:rsidRPr="008D5192">
        <w:rPr>
          <w:rFonts w:ascii="Arial Black" w:eastAsia="MS Mincho" w:hAnsi="Arial Black" w:cs="Calibri"/>
          <w:b/>
          <w:bCs/>
          <w:sz w:val="19"/>
          <w:szCs w:val="19"/>
        </w:rPr>
        <w:t>Modello Ufficiale di Rendicontazione Spese</w:t>
      </w:r>
    </w:p>
    <w:p w14:paraId="2D4C83C6" w14:textId="5D6B55AC" w:rsidR="00E556E1" w:rsidRPr="008D5192" w:rsidRDefault="00E556E1" w:rsidP="008D5192">
      <w:pPr>
        <w:spacing w:after="120"/>
        <w:jc w:val="center"/>
        <w:rPr>
          <w:rFonts w:ascii="Arial Black" w:eastAsia="MS Mincho" w:hAnsi="Arial Black" w:cs="Calibri"/>
          <w:b/>
          <w:bCs/>
          <w:sz w:val="19"/>
          <w:szCs w:val="19"/>
        </w:rPr>
      </w:pPr>
      <w:r w:rsidRPr="008D5192">
        <w:rPr>
          <w:rFonts w:ascii="Arial Black" w:eastAsia="MS Mincho" w:hAnsi="Arial Black" w:cs="Calibri"/>
          <w:b/>
          <w:bCs/>
          <w:sz w:val="19"/>
          <w:szCs w:val="19"/>
        </w:rPr>
        <w:t>Progetto "La mia estate" – Domanda di Liquidazione Voucher ed Emissione Fattura all'ATS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156"/>
      </w:tblGrid>
      <w:tr w:rsidR="008B3C25" w14:paraId="4FF0C912" w14:textId="77777777" w:rsidTr="00804F13">
        <w:trPr>
          <w:jc w:val="center"/>
        </w:trPr>
        <w:tc>
          <w:tcPr>
            <w:tcW w:w="10156" w:type="dxa"/>
            <w:shd w:val="clear" w:color="auto" w:fill="DBE5F1" w:themeFill="accent1" w:themeFillTint="33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5E43C78" w14:textId="649627FB" w:rsidR="008B3C25" w:rsidRDefault="00000000" w:rsidP="000713F3">
            <w:pPr>
              <w:spacing w:before="40" w:after="40"/>
              <w:jc w:val="center"/>
            </w:pPr>
            <w:r w:rsidRPr="000713F3">
              <w:rPr>
                <w:rFonts w:ascii="Calibri" w:hAnsi="Calibri"/>
                <w:b/>
                <w:color w:val="1F497D" w:themeColor="text2"/>
                <w:szCs w:val="24"/>
              </w:rPr>
              <w:t>1. ANAGRAFICA RICHIEDENTE E BENEFICIARIO</w:t>
            </w:r>
          </w:p>
        </w:tc>
      </w:tr>
    </w:tbl>
    <w:p w14:paraId="17ADB564" w14:textId="77777777" w:rsidR="00240EE2" w:rsidRDefault="00240EE2" w:rsidP="008D5192">
      <w:pPr>
        <w:spacing w:after="80" w:line="240" w:lineRule="auto"/>
        <w:ind w:firstLine="284"/>
      </w:pPr>
    </w:p>
    <w:p w14:paraId="3E2DBE3B" w14:textId="5052E87C" w:rsidR="008B3C25" w:rsidRDefault="006E3A6B" w:rsidP="00715F76">
      <w:pPr>
        <w:spacing w:after="80" w:line="720" w:lineRule="auto"/>
        <w:ind w:firstLine="284"/>
      </w:pPr>
      <w:r>
        <w:t>Genitore/Tutore Legale: ______________________________________________________________________________________________</w:t>
      </w:r>
    </w:p>
    <w:p w14:paraId="28DBEEFF" w14:textId="3B181B7C" w:rsidR="006E3A6B" w:rsidRDefault="00352041" w:rsidP="00715F76">
      <w:pPr>
        <w:spacing w:after="80" w:line="720" w:lineRule="auto"/>
        <w:ind w:firstLine="284"/>
      </w:pPr>
      <w:r>
        <w:t>Beneficiario: ___________________________________________________________________________________________________________</w:t>
      </w:r>
    </w:p>
    <w:p w14:paraId="73070A75" w14:textId="69B09290" w:rsidR="00352041" w:rsidRDefault="00352041" w:rsidP="00715F76">
      <w:pPr>
        <w:spacing w:after="80" w:line="720" w:lineRule="auto"/>
        <w:ind w:firstLine="284"/>
      </w:pPr>
      <w:r>
        <w:t>Codice Fiscale Beneficiario: __________________________________________________________________________________________</w:t>
      </w:r>
    </w:p>
    <w:p w14:paraId="5AB0E6AE" w14:textId="4FE02F90" w:rsidR="00352041" w:rsidRDefault="0061200D" w:rsidP="00715F76">
      <w:pPr>
        <w:spacing w:after="80" w:line="720" w:lineRule="auto"/>
        <w:ind w:firstLine="284"/>
      </w:pPr>
      <w:r>
        <w:t>Recapito Telefonico: ________________________________</w:t>
      </w:r>
      <w:r w:rsidR="00C057A5">
        <w:t xml:space="preserve"> </w:t>
      </w:r>
      <w:r>
        <w:t>Email: _</w:t>
      </w:r>
      <w:r w:rsidR="00C057A5">
        <w:t>__</w:t>
      </w:r>
      <w:r>
        <w:t>_______________________________________________________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29"/>
      </w:tblGrid>
      <w:tr w:rsidR="008B3C25" w14:paraId="00B44988" w14:textId="77777777" w:rsidTr="00804F13">
        <w:trPr>
          <w:jc w:val="center"/>
        </w:trPr>
        <w:tc>
          <w:tcPr>
            <w:tcW w:w="10229" w:type="dxa"/>
            <w:shd w:val="clear" w:color="auto" w:fill="DBE5F1" w:themeFill="accent1" w:themeFillTint="33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BE7A510" w14:textId="77777777" w:rsidR="008B3C25" w:rsidRDefault="00000000" w:rsidP="000713F3">
            <w:pPr>
              <w:spacing w:before="40" w:after="40"/>
              <w:jc w:val="center"/>
            </w:pPr>
            <w:r w:rsidRPr="000713F3">
              <w:rPr>
                <w:rFonts w:ascii="Calibri" w:hAnsi="Calibri"/>
                <w:b/>
                <w:color w:val="1F497D" w:themeColor="text2"/>
                <w:szCs w:val="24"/>
              </w:rPr>
              <w:t>2. ESTREMI SOGGETTO EROGATORE E PERIODO</w:t>
            </w:r>
          </w:p>
        </w:tc>
      </w:tr>
    </w:tbl>
    <w:p w14:paraId="62455872" w14:textId="5084B616" w:rsidR="008B3C25" w:rsidRDefault="00FF595A" w:rsidP="00715F76">
      <w:pPr>
        <w:spacing w:before="240" w:after="80" w:line="720" w:lineRule="auto"/>
        <w:ind w:firstLine="284"/>
      </w:pPr>
      <w:r>
        <w:t>Denominazione Ente/Soggetto Erogatore: __________________________________________________________________________</w:t>
      </w:r>
    </w:p>
    <w:p w14:paraId="6370BDCA" w14:textId="699A48B5" w:rsidR="00FF595A" w:rsidRDefault="00FF595A" w:rsidP="00715F76">
      <w:pPr>
        <w:spacing w:before="240" w:after="80" w:line="720" w:lineRule="auto"/>
        <w:ind w:firstLine="284"/>
      </w:pPr>
      <w:r>
        <w:t>P. IVA/ C.F. Ente</w:t>
      </w:r>
      <w:r w:rsidR="007A6F41">
        <w:t>/Soggetto</w:t>
      </w:r>
      <w:r>
        <w:t>:</w:t>
      </w:r>
      <w:r w:rsidR="007A6F41">
        <w:t xml:space="preserve"> </w:t>
      </w:r>
      <w:r>
        <w:t>________________________________________________________________________________________________</w:t>
      </w:r>
      <w:r w:rsidR="00A66F36">
        <w:t>_</w:t>
      </w:r>
    </w:p>
    <w:p w14:paraId="63CF4728" w14:textId="0F217AF7" w:rsidR="005C42B8" w:rsidRDefault="00FF595A" w:rsidP="00715F76">
      <w:pPr>
        <w:spacing w:before="240" w:after="80" w:line="720" w:lineRule="auto"/>
        <w:ind w:firstLine="284"/>
      </w:pPr>
      <w:r>
        <w:t>Periodo delle attività dal</w:t>
      </w:r>
      <w:r w:rsidR="007A6F41">
        <w:t xml:space="preserve"> </w:t>
      </w:r>
      <w:r>
        <w:t xml:space="preserve">  ______/____</w:t>
      </w:r>
      <w:r w:rsidR="00A66F36">
        <w:t>__/____________ al ______/______/____________ N. Tot. Giornate: _________________</w:t>
      </w:r>
    </w:p>
    <w:p w14:paraId="126224F5" w14:textId="77777777" w:rsidR="00C11E24" w:rsidRDefault="00C11E24" w:rsidP="007A3959">
      <w:pPr>
        <w:spacing w:before="240" w:after="80" w:line="480" w:lineRule="auto"/>
        <w:ind w:firstLine="284"/>
      </w:pPr>
    </w:p>
    <w:p w14:paraId="61C83406" w14:textId="77777777" w:rsidR="007C5172" w:rsidRDefault="007C5172" w:rsidP="00715F76">
      <w:pPr>
        <w:spacing w:before="240" w:after="80" w:line="480" w:lineRule="auto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1280"/>
        <w:gridCol w:w="983"/>
        <w:gridCol w:w="1134"/>
        <w:gridCol w:w="5437"/>
        <w:gridCol w:w="1367"/>
        <w:gridCol w:w="418"/>
      </w:tblGrid>
      <w:tr w:rsidR="00960B61" w14:paraId="5E54FBD0" w14:textId="77777777" w:rsidTr="000713F3">
        <w:trPr>
          <w:gridBefore w:val="1"/>
          <w:gridAfter w:val="1"/>
          <w:wBefore w:w="397" w:type="dxa"/>
          <w:wAfter w:w="418" w:type="dxa"/>
          <w:trHeight w:val="670"/>
        </w:trPr>
        <w:tc>
          <w:tcPr>
            <w:tcW w:w="10201" w:type="dxa"/>
            <w:gridSpan w:val="5"/>
            <w:shd w:val="clear" w:color="auto" w:fill="DBE5F1" w:themeFill="accent1" w:themeFillTint="33"/>
          </w:tcPr>
          <w:p w14:paraId="758A8674" w14:textId="1E363C2D" w:rsidR="00960B61" w:rsidRPr="002F387D" w:rsidRDefault="00F53BD1" w:rsidP="000713F3">
            <w:pPr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</w:rPr>
            </w:pPr>
            <w:r w:rsidRPr="002F387D">
              <w:rPr>
                <w:rFonts w:asciiTheme="majorHAnsi" w:hAnsiTheme="majorHAnsi" w:cstheme="majorHAnsi"/>
                <w:b/>
                <w:bCs/>
                <w:color w:val="4F81BD" w:themeColor="accent1"/>
              </w:rPr>
              <w:lastRenderedPageBreak/>
              <w:br/>
            </w:r>
            <w:r w:rsidR="00F8683D" w:rsidRPr="000713F3">
              <w:rPr>
                <w:rFonts w:asciiTheme="majorHAnsi" w:hAnsiTheme="majorHAnsi" w:cstheme="majorHAnsi"/>
                <w:b/>
                <w:bCs/>
                <w:color w:val="1F497D" w:themeColor="text2"/>
              </w:rPr>
              <w:t>3. PROSPETTO DEI DOCUMENTI CONTABILI PER LIQUIDAZIONE ATS</w:t>
            </w:r>
          </w:p>
        </w:tc>
      </w:tr>
      <w:tr w:rsidR="0055574D" w14:paraId="0E684535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  <w:shd w:val="clear" w:color="auto" w:fill="DBE5F1" w:themeFill="accent1" w:themeFillTint="33"/>
          </w:tcPr>
          <w:p w14:paraId="4BB74207" w14:textId="77777777" w:rsidR="000640B0" w:rsidRPr="000713F3" w:rsidRDefault="000640B0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</w:p>
          <w:p w14:paraId="63A4A6E8" w14:textId="6D3CAC9F" w:rsidR="0055574D" w:rsidRPr="000713F3" w:rsidRDefault="0055574D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 w:rsidRPr="000713F3">
              <w:rPr>
                <w:b/>
                <w:bCs/>
                <w:color w:val="1F497D" w:themeColor="text2"/>
                <w:sz w:val="24"/>
                <w:szCs w:val="24"/>
              </w:rPr>
              <w:t>TIPO DOCUMENTO</w:t>
            </w:r>
          </w:p>
        </w:tc>
        <w:tc>
          <w:tcPr>
            <w:tcW w:w="983" w:type="dxa"/>
            <w:shd w:val="clear" w:color="auto" w:fill="DBE5F1" w:themeFill="accent1" w:themeFillTint="33"/>
          </w:tcPr>
          <w:p w14:paraId="20485B93" w14:textId="77777777" w:rsidR="000640B0" w:rsidRPr="000713F3" w:rsidRDefault="000640B0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</w:p>
          <w:p w14:paraId="3EA405BF" w14:textId="587875B4" w:rsidR="0055574D" w:rsidRPr="000713F3" w:rsidRDefault="0055574D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 w:rsidRPr="000713F3">
              <w:rPr>
                <w:b/>
                <w:bCs/>
                <w:color w:val="1F497D" w:themeColor="text2"/>
                <w:sz w:val="24"/>
                <w:szCs w:val="24"/>
              </w:rPr>
              <w:t>N. DOC.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4AC7C77C" w14:textId="77777777" w:rsidR="000640B0" w:rsidRPr="000713F3" w:rsidRDefault="000640B0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</w:p>
          <w:p w14:paraId="357D46B5" w14:textId="12EDE06F" w:rsidR="0055574D" w:rsidRPr="000713F3" w:rsidRDefault="0055574D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 w:rsidRPr="000713F3">
              <w:rPr>
                <w:b/>
                <w:bCs/>
                <w:color w:val="1F497D" w:themeColor="text2"/>
                <w:sz w:val="24"/>
                <w:szCs w:val="24"/>
              </w:rPr>
              <w:t>DATA DOC.</w:t>
            </w:r>
          </w:p>
        </w:tc>
        <w:tc>
          <w:tcPr>
            <w:tcW w:w="5437" w:type="dxa"/>
            <w:shd w:val="clear" w:color="auto" w:fill="DBE5F1" w:themeFill="accent1" w:themeFillTint="33"/>
          </w:tcPr>
          <w:p w14:paraId="5DDE6198" w14:textId="77777777" w:rsidR="00B32F95" w:rsidRDefault="00B32F95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>
              <w:rPr>
                <w:b/>
                <w:bCs/>
                <w:color w:val="1F497D" w:themeColor="text2"/>
                <w:sz w:val="24"/>
                <w:szCs w:val="24"/>
              </w:rPr>
              <w:t xml:space="preserve"> </w:t>
            </w:r>
          </w:p>
          <w:p w14:paraId="220E4AD3" w14:textId="5CAFC326" w:rsidR="0055574D" w:rsidRPr="000713F3" w:rsidRDefault="0055574D" w:rsidP="00B32F95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 w:rsidRPr="000713F3">
              <w:rPr>
                <w:b/>
                <w:bCs/>
                <w:color w:val="1F497D" w:themeColor="text2"/>
                <w:sz w:val="24"/>
                <w:szCs w:val="24"/>
              </w:rPr>
              <w:t>Causale (con Codice CUP)</w:t>
            </w:r>
          </w:p>
        </w:tc>
        <w:tc>
          <w:tcPr>
            <w:tcW w:w="1785" w:type="dxa"/>
            <w:gridSpan w:val="2"/>
            <w:shd w:val="clear" w:color="auto" w:fill="DBE5F1" w:themeFill="accent1" w:themeFillTint="33"/>
          </w:tcPr>
          <w:p w14:paraId="1D020477" w14:textId="77777777" w:rsidR="0055574D" w:rsidRPr="000713F3" w:rsidRDefault="0055574D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 w:rsidRPr="000713F3">
              <w:rPr>
                <w:b/>
                <w:bCs/>
                <w:color w:val="1F497D" w:themeColor="text2"/>
                <w:sz w:val="24"/>
                <w:szCs w:val="24"/>
              </w:rPr>
              <w:t>Importo da Liquidare</w:t>
            </w:r>
          </w:p>
          <w:p w14:paraId="1959358E" w14:textId="205A2E42" w:rsidR="0055574D" w:rsidRPr="000713F3" w:rsidRDefault="0055574D" w:rsidP="00840431">
            <w:pPr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55574D" w14:paraId="09452312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</w:tcPr>
          <w:p w14:paraId="5AC4F021" w14:textId="76466EDA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983" w:type="dxa"/>
          </w:tcPr>
          <w:p w14:paraId="503D063E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134" w:type="dxa"/>
          </w:tcPr>
          <w:p w14:paraId="502553B6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5437" w:type="dxa"/>
          </w:tcPr>
          <w:p w14:paraId="43094921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785" w:type="dxa"/>
            <w:gridSpan w:val="2"/>
          </w:tcPr>
          <w:p w14:paraId="564752ED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</w:tr>
      <w:tr w:rsidR="0055574D" w14:paraId="037224A6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</w:tcPr>
          <w:p w14:paraId="3C5F1C44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983" w:type="dxa"/>
          </w:tcPr>
          <w:p w14:paraId="27CC356C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134" w:type="dxa"/>
          </w:tcPr>
          <w:p w14:paraId="602A261B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5437" w:type="dxa"/>
          </w:tcPr>
          <w:p w14:paraId="4C04CAA6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785" w:type="dxa"/>
            <w:gridSpan w:val="2"/>
          </w:tcPr>
          <w:p w14:paraId="6EDF3145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</w:tr>
      <w:tr w:rsidR="0055574D" w14:paraId="7AB163C1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</w:tcPr>
          <w:p w14:paraId="4CF49C17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983" w:type="dxa"/>
          </w:tcPr>
          <w:p w14:paraId="5F150980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134" w:type="dxa"/>
          </w:tcPr>
          <w:p w14:paraId="451A69F6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5437" w:type="dxa"/>
          </w:tcPr>
          <w:p w14:paraId="215FE2E1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785" w:type="dxa"/>
            <w:gridSpan w:val="2"/>
          </w:tcPr>
          <w:p w14:paraId="768F836A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</w:tr>
      <w:tr w:rsidR="0055574D" w14:paraId="14B83762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</w:tcPr>
          <w:p w14:paraId="024CD2D6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983" w:type="dxa"/>
          </w:tcPr>
          <w:p w14:paraId="584108A0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134" w:type="dxa"/>
          </w:tcPr>
          <w:p w14:paraId="51F4B466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5437" w:type="dxa"/>
          </w:tcPr>
          <w:p w14:paraId="33B98878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785" w:type="dxa"/>
            <w:gridSpan w:val="2"/>
          </w:tcPr>
          <w:p w14:paraId="6FB52E25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</w:tr>
      <w:tr w:rsidR="0055574D" w14:paraId="372AD26B" w14:textId="77777777" w:rsidTr="0007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77" w:type="dxa"/>
            <w:gridSpan w:val="2"/>
          </w:tcPr>
          <w:p w14:paraId="7A315A7A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983" w:type="dxa"/>
          </w:tcPr>
          <w:p w14:paraId="5268FD25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134" w:type="dxa"/>
          </w:tcPr>
          <w:p w14:paraId="20C453FA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5437" w:type="dxa"/>
          </w:tcPr>
          <w:p w14:paraId="26D66800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  <w:tc>
          <w:tcPr>
            <w:tcW w:w="1785" w:type="dxa"/>
            <w:gridSpan w:val="2"/>
          </w:tcPr>
          <w:p w14:paraId="0A609B19" w14:textId="77777777" w:rsidR="0055574D" w:rsidRPr="007C5172" w:rsidRDefault="0055574D" w:rsidP="005F6B80">
            <w:pPr>
              <w:rPr>
                <w:sz w:val="60"/>
                <w:szCs w:val="60"/>
              </w:rPr>
            </w:pPr>
          </w:p>
        </w:tc>
      </w:tr>
      <w:tr w:rsidR="006822E9" w14:paraId="13EEB7F8" w14:textId="77777777" w:rsidTr="003F7F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31" w:type="dxa"/>
            <w:gridSpan w:val="5"/>
            <w:shd w:val="clear" w:color="auto" w:fill="DBE5F1" w:themeFill="accent1" w:themeFillTint="33"/>
          </w:tcPr>
          <w:p w14:paraId="3908A08F" w14:textId="5B68AA08" w:rsidR="006822E9" w:rsidRPr="00B32F95" w:rsidRDefault="006822E9" w:rsidP="006822E9">
            <w:pPr>
              <w:jc w:val="center"/>
              <w:rPr>
                <w:b/>
                <w:bCs/>
                <w:color w:val="1F497D" w:themeColor="text2"/>
                <w:sz w:val="28"/>
                <w:szCs w:val="28"/>
              </w:rPr>
            </w:pPr>
            <w:r w:rsidRPr="00B32F95">
              <w:rPr>
                <w:b/>
                <w:bCs/>
                <w:color w:val="1F497D" w:themeColor="text2"/>
                <w:sz w:val="28"/>
                <w:szCs w:val="28"/>
              </w:rPr>
              <w:t xml:space="preserve">TOTALE IMPORTO RICHIESTO IN LIQUIDAZIONE ALL’ATS </w:t>
            </w:r>
          </w:p>
        </w:tc>
        <w:tc>
          <w:tcPr>
            <w:tcW w:w="1785" w:type="dxa"/>
            <w:gridSpan w:val="2"/>
            <w:shd w:val="clear" w:color="auto" w:fill="DBE5F1" w:themeFill="accent1" w:themeFillTint="33"/>
          </w:tcPr>
          <w:p w14:paraId="1B046DA3" w14:textId="594FDC3B" w:rsidR="006822E9" w:rsidRPr="00B32F95" w:rsidRDefault="006822E9" w:rsidP="006822E9">
            <w:pPr>
              <w:rPr>
                <w:b/>
                <w:bCs/>
                <w:color w:val="1F497D" w:themeColor="text2"/>
                <w:sz w:val="28"/>
                <w:szCs w:val="28"/>
              </w:rPr>
            </w:pPr>
            <w:r w:rsidRPr="00B32F95">
              <w:rPr>
                <w:b/>
                <w:bCs/>
                <w:color w:val="1F497D" w:themeColor="text2"/>
                <w:sz w:val="28"/>
                <w:szCs w:val="28"/>
              </w:rPr>
              <w:t>€</w:t>
            </w:r>
          </w:p>
        </w:tc>
      </w:tr>
    </w:tbl>
    <w:p w14:paraId="3A2B9E83" w14:textId="77777777" w:rsidR="00804F13" w:rsidRDefault="00804F13" w:rsidP="005F6B8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C11E24" w14:paraId="7EFC1C09" w14:textId="77777777" w:rsidTr="008972BB">
        <w:trPr>
          <w:trHeight w:val="560"/>
        </w:trPr>
        <w:tc>
          <w:tcPr>
            <w:tcW w:w="10940" w:type="dxa"/>
            <w:shd w:val="clear" w:color="auto" w:fill="DBE5F1" w:themeFill="accent1" w:themeFillTint="33"/>
          </w:tcPr>
          <w:p w14:paraId="2F738D2F" w14:textId="207B19AB" w:rsidR="00C11E24" w:rsidRPr="00B32F95" w:rsidRDefault="00C11E24" w:rsidP="00B32F95">
            <w:pPr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</w:rPr>
            </w:pPr>
            <w:r w:rsidRPr="00B32F95">
              <w:rPr>
                <w:rFonts w:asciiTheme="majorHAnsi" w:hAnsiTheme="majorHAnsi" w:cstheme="majorHAnsi"/>
                <w:b/>
                <w:bCs/>
                <w:color w:val="1F497D" w:themeColor="text2"/>
              </w:rPr>
              <w:t>4. CHECKLIST DOCUMENTI ALLEGATI</w:t>
            </w:r>
          </w:p>
        </w:tc>
      </w:tr>
    </w:tbl>
    <w:p w14:paraId="64E87DC1" w14:textId="25D9205B" w:rsidR="00303127" w:rsidRDefault="00303127" w:rsidP="00303127">
      <w:pPr>
        <w:pStyle w:val="Paragrafoelenco"/>
        <w:numPr>
          <w:ilvl w:val="0"/>
          <w:numId w:val="12"/>
        </w:numPr>
      </w:pPr>
      <w:r>
        <w:t xml:space="preserve">Copia della Fattura/ Ricevuta emesse </w:t>
      </w:r>
      <w:r w:rsidR="008571F1">
        <w:t>dall’Ente intestata al Beneficiario (con Codice CUP e nome del minore);</w:t>
      </w:r>
    </w:p>
    <w:p w14:paraId="4331592E" w14:textId="2DF73F6C" w:rsidR="008571F1" w:rsidRDefault="008571F1" w:rsidP="00303127">
      <w:pPr>
        <w:pStyle w:val="Paragrafoelenco"/>
        <w:numPr>
          <w:ilvl w:val="0"/>
          <w:numId w:val="12"/>
        </w:numPr>
      </w:pPr>
      <w:r>
        <w:t>Registro/Diario Giornaliero delle presenze e delle attività (controfirmato dal genitore e dall’Ente);</w:t>
      </w:r>
    </w:p>
    <w:p w14:paraId="633CA19A" w14:textId="61C3F18A" w:rsidR="008571F1" w:rsidRDefault="008571F1" w:rsidP="00303127">
      <w:pPr>
        <w:pStyle w:val="Paragrafoelenco"/>
        <w:numPr>
          <w:ilvl w:val="0"/>
          <w:numId w:val="12"/>
        </w:numPr>
      </w:pPr>
      <w:r>
        <w:t>Copia del documento di riconoscimento in corso di validità del genitore/tutore legale</w:t>
      </w:r>
    </w:p>
    <w:p w14:paraId="4C7500FD" w14:textId="77777777" w:rsidR="003F7F36" w:rsidRDefault="003F7F36" w:rsidP="003F7F36"/>
    <w:p w14:paraId="67564D55" w14:textId="5A46A08C" w:rsidR="003F7F36" w:rsidRDefault="008250F0" w:rsidP="003F7F36">
      <w:r>
        <w:t>Luogo e Data: ________________________, il _____ / _____ / _________</w:t>
      </w:r>
    </w:p>
    <w:p w14:paraId="60B411C0" w14:textId="77777777" w:rsidR="008250F0" w:rsidRDefault="008250F0" w:rsidP="003F7F36"/>
    <w:p w14:paraId="36B5ECE7" w14:textId="78392651" w:rsidR="008250F0" w:rsidRDefault="00FD7A3B" w:rsidP="003F7F36">
      <w:r>
        <w:t>Firma del Genitore/Tutore Legale                                                                                      Firma del Legale Rappresentate Ente</w:t>
      </w:r>
    </w:p>
    <w:p w14:paraId="1DA4E7D4" w14:textId="77777777" w:rsidR="00FD7A3B" w:rsidRDefault="00FD7A3B" w:rsidP="003F7F36"/>
    <w:p w14:paraId="732CBE28" w14:textId="4DEB3F47" w:rsidR="00FD7A3B" w:rsidRDefault="00FD7A3B" w:rsidP="003F7F36">
      <w:r>
        <w:t>_________________________________________                                                                                    _________________________________________</w:t>
      </w:r>
    </w:p>
    <w:sectPr w:rsidR="00FD7A3B" w:rsidSect="008D19A6">
      <w:headerReference w:type="default" r:id="rId8"/>
      <w:pgSz w:w="12240" w:h="15840"/>
      <w:pgMar w:top="720" w:right="720" w:bottom="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C381" w14:textId="77777777" w:rsidR="002004F5" w:rsidRDefault="002004F5" w:rsidP="00325DB0">
      <w:pPr>
        <w:spacing w:after="0" w:line="240" w:lineRule="auto"/>
      </w:pPr>
      <w:r>
        <w:separator/>
      </w:r>
    </w:p>
  </w:endnote>
  <w:endnote w:type="continuationSeparator" w:id="0">
    <w:p w14:paraId="20CAF316" w14:textId="77777777" w:rsidR="002004F5" w:rsidRDefault="002004F5" w:rsidP="0032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150A" w14:textId="77777777" w:rsidR="002004F5" w:rsidRDefault="002004F5" w:rsidP="00325DB0">
      <w:pPr>
        <w:spacing w:after="0" w:line="240" w:lineRule="auto"/>
      </w:pPr>
      <w:r>
        <w:separator/>
      </w:r>
    </w:p>
  </w:footnote>
  <w:footnote w:type="continuationSeparator" w:id="0">
    <w:p w14:paraId="14D8887A" w14:textId="77777777" w:rsidR="002004F5" w:rsidRDefault="002004F5" w:rsidP="00325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D6A3" w14:textId="77777777" w:rsidR="00325DB0" w:rsidRPr="005C42B8" w:rsidRDefault="00325DB0" w:rsidP="00325DB0">
    <w:pPr>
      <w:jc w:val="center"/>
      <w:rPr>
        <w:rFonts w:ascii="Times New Roman" w:hAnsi="Times New Roman"/>
        <w:b/>
        <w:sz w:val="44"/>
        <w:szCs w:val="44"/>
        <w:lang w:bidi="it-IT"/>
      </w:rPr>
    </w:pPr>
    <w:r w:rsidRPr="005C42B8">
      <w:rPr>
        <w:rFonts w:ascii="Times New Roman" w:hAnsi="Times New Roman"/>
        <w:b/>
        <w:noProof/>
        <w:color w:val="000000"/>
        <w:w w:val="95"/>
      </w:rPr>
      <w:drawing>
        <wp:inline distT="0" distB="0" distL="0" distR="0" wp14:anchorId="73450E8A" wp14:editId="011418BC">
          <wp:extent cx="1159504" cy="1682151"/>
          <wp:effectExtent l="0" t="0" r="3175" b="0"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767" cy="17275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23F22B" w14:textId="77777777" w:rsidR="00325DB0" w:rsidRPr="005D0DF6" w:rsidRDefault="00325DB0" w:rsidP="00325DB0">
    <w:pPr>
      <w:pStyle w:val="Nessunaspaziatura"/>
      <w:jc w:val="center"/>
      <w:rPr>
        <w:rFonts w:ascii="Times New Roman" w:hAnsi="Times New Roman" w:cs="Times New Roman"/>
        <w:b/>
        <w:bCs/>
        <w:color w:val="000000"/>
        <w:w w:val="95"/>
        <w:sz w:val="28"/>
        <w:szCs w:val="28"/>
      </w:rPr>
    </w:pPr>
    <w:r w:rsidRPr="005D0DF6">
      <w:rPr>
        <w:rFonts w:ascii="Times New Roman" w:hAnsi="Times New Roman" w:cs="Times New Roman"/>
        <w:b/>
        <w:bCs/>
        <w:sz w:val="28"/>
        <w:szCs w:val="28"/>
        <w:lang w:bidi="it-IT"/>
      </w:rPr>
      <w:t>CITTÀ DI RENDE</w:t>
    </w:r>
  </w:p>
  <w:p w14:paraId="460E5C59" w14:textId="77777777" w:rsidR="00325DB0" w:rsidRPr="005D0DF6" w:rsidRDefault="00325DB0" w:rsidP="00325DB0">
    <w:pPr>
      <w:pStyle w:val="Nessunaspaziatura"/>
      <w:jc w:val="center"/>
      <w:rPr>
        <w:rFonts w:ascii="Times New Roman" w:hAnsi="Times New Roman" w:cs="Times New Roman"/>
        <w:b/>
        <w:bCs/>
        <w:sz w:val="24"/>
        <w:szCs w:val="24"/>
        <w:lang w:bidi="it-IT"/>
      </w:rPr>
    </w:pPr>
    <w:proofErr w:type="spellStart"/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>Servizi</w:t>
    </w:r>
    <w:proofErr w:type="spellEnd"/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 xml:space="preserve"> al Cittadino – </w:t>
    </w:r>
    <w:proofErr w:type="spellStart"/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>Servizi</w:t>
    </w:r>
    <w:proofErr w:type="spellEnd"/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 xml:space="preserve"> </w:t>
    </w:r>
    <w:proofErr w:type="spellStart"/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>Sociali</w:t>
    </w:r>
    <w:proofErr w:type="spellEnd"/>
  </w:p>
  <w:p w14:paraId="2FF99E6C" w14:textId="77777777" w:rsidR="00325DB0" w:rsidRPr="005D0DF6" w:rsidRDefault="00325DB0" w:rsidP="00325DB0">
    <w:pPr>
      <w:pStyle w:val="Nessunaspaziatura"/>
      <w:jc w:val="center"/>
      <w:rPr>
        <w:rFonts w:ascii="Times New Roman" w:hAnsi="Times New Roman" w:cs="Times New Roman"/>
        <w:b/>
        <w:bCs/>
        <w:sz w:val="24"/>
        <w:szCs w:val="24"/>
        <w:lang w:bidi="it-IT"/>
      </w:rPr>
    </w:pPr>
    <w:r w:rsidRPr="005D0DF6">
      <w:rPr>
        <w:rFonts w:ascii="Times New Roman" w:hAnsi="Times New Roman" w:cs="Times New Roman"/>
        <w:b/>
        <w:bCs/>
        <w:sz w:val="24"/>
        <w:szCs w:val="24"/>
        <w:lang w:bidi="it-IT"/>
      </w:rPr>
      <w:t>AMBITO TERRITORIALE SOCIALE N. 2 DI RENDE</w:t>
    </w:r>
  </w:p>
  <w:p w14:paraId="4A17C977" w14:textId="36369265" w:rsidR="00325DB0" w:rsidRDefault="00325DB0" w:rsidP="005C42B8">
    <w:pPr>
      <w:jc w:val="center"/>
      <w:rPr>
        <w:rFonts w:ascii="Arial Narrow" w:eastAsia="Arial Narrow" w:hAnsi="Arial Narrow" w:cs="Arial Narrow"/>
        <w:i/>
        <w:sz w:val="20"/>
        <w:szCs w:val="20"/>
      </w:rPr>
    </w:pPr>
    <w:bookmarkStart w:id="0" w:name="_Hlk124846026"/>
    <w:r w:rsidRPr="005D0DF6">
      <w:rPr>
        <w:rFonts w:ascii="Arial Narrow" w:eastAsia="Arial Narrow" w:hAnsi="Arial Narrow" w:cs="Arial Narrow"/>
        <w:i/>
        <w:sz w:val="20"/>
        <w:szCs w:val="20"/>
      </w:rPr>
      <w:t>Castiglione Cosentino – Castrolibero – Marano Marchesato – Marano Principato</w:t>
    </w:r>
    <w:r w:rsidR="007A6F41" w:rsidRPr="005D0DF6">
      <w:rPr>
        <w:rFonts w:ascii="Arial Narrow" w:eastAsia="Arial Narrow" w:hAnsi="Arial Narrow" w:cs="Arial Narrow"/>
        <w:i/>
        <w:sz w:val="20"/>
        <w:szCs w:val="20"/>
      </w:rPr>
      <w:br/>
    </w:r>
    <w:r w:rsidRPr="005D0DF6">
      <w:rPr>
        <w:rFonts w:ascii="Arial Narrow" w:eastAsia="Arial Narrow" w:hAnsi="Arial Narrow" w:cs="Arial Narrow"/>
        <w:i/>
        <w:sz w:val="20"/>
        <w:szCs w:val="20"/>
      </w:rPr>
      <w:t>Rende – Rose – San Fili – San Pietro in Guarano – San Vincenzo la Costa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0473B"/>
    <w:multiLevelType w:val="hybridMultilevel"/>
    <w:tmpl w:val="D922911A"/>
    <w:lvl w:ilvl="0" w:tplc="5A4A2586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7A9F"/>
    <w:multiLevelType w:val="hybridMultilevel"/>
    <w:tmpl w:val="D8CC8364"/>
    <w:lvl w:ilvl="0" w:tplc="036EEAAE">
      <w:start w:val="1"/>
      <w:numFmt w:val="bullet"/>
      <w:lvlText w:val="▢"/>
      <w:lvlJc w:val="left"/>
      <w:pPr>
        <w:ind w:left="720" w:hanging="360"/>
      </w:pPr>
      <w:rPr>
        <w:rFonts w:ascii="Cambria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D5CFF"/>
    <w:multiLevelType w:val="hybridMultilevel"/>
    <w:tmpl w:val="F0D00814"/>
    <w:lvl w:ilvl="0" w:tplc="036EEAAE">
      <w:start w:val="1"/>
      <w:numFmt w:val="bullet"/>
      <w:lvlText w:val="▢"/>
      <w:lvlJc w:val="left"/>
      <w:pPr>
        <w:ind w:left="720" w:hanging="360"/>
      </w:pPr>
      <w:rPr>
        <w:rFonts w:ascii="Cambria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216257">
    <w:abstractNumId w:val="8"/>
  </w:num>
  <w:num w:numId="2" w16cid:durableId="396055744">
    <w:abstractNumId w:val="6"/>
  </w:num>
  <w:num w:numId="3" w16cid:durableId="254411562">
    <w:abstractNumId w:val="5"/>
  </w:num>
  <w:num w:numId="4" w16cid:durableId="612252968">
    <w:abstractNumId w:val="4"/>
  </w:num>
  <w:num w:numId="5" w16cid:durableId="252667752">
    <w:abstractNumId w:val="7"/>
  </w:num>
  <w:num w:numId="6" w16cid:durableId="858473262">
    <w:abstractNumId w:val="3"/>
  </w:num>
  <w:num w:numId="7" w16cid:durableId="1207721798">
    <w:abstractNumId w:val="2"/>
  </w:num>
  <w:num w:numId="8" w16cid:durableId="1541669224">
    <w:abstractNumId w:val="1"/>
  </w:num>
  <w:num w:numId="9" w16cid:durableId="339620221">
    <w:abstractNumId w:val="0"/>
  </w:num>
  <w:num w:numId="10" w16cid:durableId="51118716">
    <w:abstractNumId w:val="9"/>
  </w:num>
  <w:num w:numId="11" w16cid:durableId="1274904478">
    <w:abstractNumId w:val="11"/>
  </w:num>
  <w:num w:numId="12" w16cid:durableId="20204991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40B0"/>
    <w:rsid w:val="000713F3"/>
    <w:rsid w:val="00087AAF"/>
    <w:rsid w:val="00110D91"/>
    <w:rsid w:val="0015074B"/>
    <w:rsid w:val="0019206A"/>
    <w:rsid w:val="001E25FA"/>
    <w:rsid w:val="002004F5"/>
    <w:rsid w:val="00206926"/>
    <w:rsid w:val="00207D75"/>
    <w:rsid w:val="00240EE2"/>
    <w:rsid w:val="0029639D"/>
    <w:rsid w:val="002F387D"/>
    <w:rsid w:val="00303127"/>
    <w:rsid w:val="00325DB0"/>
    <w:rsid w:val="00326F90"/>
    <w:rsid w:val="00352041"/>
    <w:rsid w:val="003F7F36"/>
    <w:rsid w:val="00437604"/>
    <w:rsid w:val="0045256F"/>
    <w:rsid w:val="00454818"/>
    <w:rsid w:val="00467330"/>
    <w:rsid w:val="004D7774"/>
    <w:rsid w:val="004E144A"/>
    <w:rsid w:val="004E45A4"/>
    <w:rsid w:val="00524333"/>
    <w:rsid w:val="0055574D"/>
    <w:rsid w:val="005C42B8"/>
    <w:rsid w:val="005D0DF6"/>
    <w:rsid w:val="005F6B80"/>
    <w:rsid w:val="0061200D"/>
    <w:rsid w:val="0065724E"/>
    <w:rsid w:val="00665CEC"/>
    <w:rsid w:val="006822E9"/>
    <w:rsid w:val="006A0E2E"/>
    <w:rsid w:val="006E3A6B"/>
    <w:rsid w:val="00715F76"/>
    <w:rsid w:val="0074435E"/>
    <w:rsid w:val="0079042C"/>
    <w:rsid w:val="007A3959"/>
    <w:rsid w:val="007A6F41"/>
    <w:rsid w:val="007C5172"/>
    <w:rsid w:val="007D6A60"/>
    <w:rsid w:val="00804F13"/>
    <w:rsid w:val="008250F0"/>
    <w:rsid w:val="00840431"/>
    <w:rsid w:val="008571F1"/>
    <w:rsid w:val="00857A98"/>
    <w:rsid w:val="008702B5"/>
    <w:rsid w:val="008972BB"/>
    <w:rsid w:val="008B3C25"/>
    <w:rsid w:val="008C337F"/>
    <w:rsid w:val="008C74B9"/>
    <w:rsid w:val="008D19A6"/>
    <w:rsid w:val="008D3B23"/>
    <w:rsid w:val="008D5192"/>
    <w:rsid w:val="008F5FBF"/>
    <w:rsid w:val="00913258"/>
    <w:rsid w:val="00960B61"/>
    <w:rsid w:val="009846B5"/>
    <w:rsid w:val="00987EE1"/>
    <w:rsid w:val="009B506B"/>
    <w:rsid w:val="00A12778"/>
    <w:rsid w:val="00A33BD1"/>
    <w:rsid w:val="00A43D57"/>
    <w:rsid w:val="00A61656"/>
    <w:rsid w:val="00A66F36"/>
    <w:rsid w:val="00AA1D8D"/>
    <w:rsid w:val="00AB3A62"/>
    <w:rsid w:val="00B22A2C"/>
    <w:rsid w:val="00B32F95"/>
    <w:rsid w:val="00B47730"/>
    <w:rsid w:val="00BE25EB"/>
    <w:rsid w:val="00C057A5"/>
    <w:rsid w:val="00C11E24"/>
    <w:rsid w:val="00C86602"/>
    <w:rsid w:val="00CB0664"/>
    <w:rsid w:val="00E556E1"/>
    <w:rsid w:val="00F350EF"/>
    <w:rsid w:val="00F46DA4"/>
    <w:rsid w:val="00F53BD1"/>
    <w:rsid w:val="00F85899"/>
    <w:rsid w:val="00F8683D"/>
    <w:rsid w:val="00FC693F"/>
    <w:rsid w:val="00FD7A3B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BA5AA7"/>
  <w14:defaultImageDpi w14:val="300"/>
  <w15:docId w15:val="{C11F62B8-BA08-495A-A7FD-05911A4A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278</Words>
  <Characters>1826</Characters>
  <Application>Microsoft Office Word</Application>
  <DocSecurity>0</DocSecurity>
  <Lines>28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 Rizzuti</cp:lastModifiedBy>
  <cp:revision>10</cp:revision>
  <cp:lastPrinted>2026-08-28T10:26:00Z</cp:lastPrinted>
  <dcterms:created xsi:type="dcterms:W3CDTF">2013-12-23T23:15:00Z</dcterms:created>
  <dcterms:modified xsi:type="dcterms:W3CDTF">2026-08-28T10:27:00Z</dcterms:modified>
  <cp:category/>
</cp:coreProperties>
</file>